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AF1A45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F1A45" w:rsidRPr="00842F34" w:rsidRDefault="00AF1A45" w:rsidP="00AF1A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right="-142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-10-8/68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AF1A45" w:rsidRPr="00B03EC2" w:rsidRDefault="00AF1A45" w:rsidP="00AF1A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сесія 8 скликання </w:t>
      </w:r>
    </w:p>
    <w:p w:rsidR="001A4C7A" w:rsidRPr="00B06CB8" w:rsidRDefault="001A4C7A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4044E" w:rsidRPr="00196FAC" w:rsidRDefault="001A4C7A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-142" w:hanging="709"/>
        <w:outlineLvl w:val="0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</w:t>
      </w:r>
      <w:r w:rsidR="0044044E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44044E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44044E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4044E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44044E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44044E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44044E" w:rsidRPr="00196FAC" w:rsidRDefault="0044044E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-142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1A4C7A" w:rsidRPr="00B06CB8" w:rsidRDefault="0044044E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1A4C7A"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</w:t>
      </w:r>
      <w:r w:rsidR="00EB092B" w:rsidRPr="00EB092B">
        <w:t xml:space="preserve"> </w:t>
      </w:r>
      <w:proofErr w:type="spellStart"/>
      <w:r w:rsidR="00EB092B" w:rsidRPr="00EB092B">
        <w:rPr>
          <w:rFonts w:ascii="Times New Roman" w:hAnsi="Times New Roman"/>
          <w:b/>
          <w:bCs/>
          <w:sz w:val="28"/>
          <w:szCs w:val="28"/>
          <w:lang w:val="uk-UA"/>
        </w:rPr>
        <w:t>Еповій</w:t>
      </w:r>
      <w:proofErr w:type="spellEnd"/>
      <w:r w:rsidR="00EB092B" w:rsidRPr="00EB092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О.О</w:t>
      </w:r>
      <w:r w:rsidR="001A4C7A"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AF1A45" w:rsidRDefault="001A4C7A" w:rsidP="00AF1A45">
      <w:pPr>
        <w:tabs>
          <w:tab w:val="left" w:pos="6390"/>
        </w:tabs>
        <w:spacing w:after="0" w:line="240" w:lineRule="auto"/>
        <w:ind w:right="-142"/>
        <w:rPr>
          <w:rFonts w:ascii="Times New Roman" w:hAnsi="Times New Roman"/>
          <w:sz w:val="16"/>
          <w:szCs w:val="16"/>
          <w:lang w:val="uk-UA"/>
        </w:rPr>
      </w:pPr>
    </w:p>
    <w:p w:rsidR="0044044E" w:rsidRPr="00196FAC" w:rsidRDefault="001A4C7A" w:rsidP="00AF1A45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 w:rsidR="0044044E">
        <w:rPr>
          <w:rFonts w:ascii="Times New Roman" w:hAnsi="Times New Roman"/>
          <w:bCs/>
          <w:sz w:val="28"/>
          <w:szCs w:val="28"/>
          <w:lang w:val="uk-UA"/>
        </w:rPr>
        <w:t xml:space="preserve">вернення </w:t>
      </w:r>
      <w:proofErr w:type="spellStart"/>
      <w:r w:rsidR="00EB092B" w:rsidRPr="00EB092B">
        <w:rPr>
          <w:rFonts w:ascii="Times New Roman" w:hAnsi="Times New Roman"/>
          <w:bCs/>
          <w:sz w:val="28"/>
          <w:szCs w:val="28"/>
          <w:lang w:val="uk-UA"/>
        </w:rPr>
        <w:t>Епової</w:t>
      </w:r>
      <w:proofErr w:type="spellEnd"/>
      <w:r w:rsidR="00EB092B" w:rsidRPr="00EB092B">
        <w:rPr>
          <w:rFonts w:ascii="Times New Roman" w:hAnsi="Times New Roman"/>
          <w:bCs/>
          <w:sz w:val="28"/>
          <w:szCs w:val="28"/>
          <w:lang w:val="uk-UA"/>
        </w:rPr>
        <w:t xml:space="preserve"> Ольги Олександрівни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44044E">
        <w:rPr>
          <w:rFonts w:ascii="Times New Roman" w:hAnsi="Times New Roman"/>
          <w:bCs/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 та </w:t>
      </w:r>
      <w:r w:rsidR="0044044E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44044E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044E">
        <w:rPr>
          <w:rFonts w:ascii="Times New Roman" w:hAnsi="Times New Roman"/>
          <w:sz w:val="28"/>
          <w:szCs w:val="28"/>
          <w:lang w:val="uk-UA"/>
        </w:rPr>
        <w:t>ст.</w:t>
      </w:r>
      <w:r w:rsidR="0044044E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надр,сесія міської ради </w:t>
      </w:r>
    </w:p>
    <w:p w:rsidR="001A4C7A" w:rsidRDefault="00B06CB8" w:rsidP="00AF1A45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6CB8" w:rsidRPr="00AF1A45" w:rsidRDefault="00B06CB8" w:rsidP="00AF1A45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16"/>
          <w:szCs w:val="16"/>
          <w:lang w:val="uk-UA"/>
        </w:rPr>
      </w:pPr>
    </w:p>
    <w:p w:rsidR="00EB7A0F" w:rsidRDefault="00B06CB8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44044E" w:rsidRPr="004404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44044E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44044E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44044E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44044E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</w:t>
      </w:r>
      <w:proofErr w:type="spellEnd"/>
      <w:r w:rsidR="00EB092B" w:rsidRPr="00EB092B">
        <w:rPr>
          <w:lang w:val="uk-UA"/>
        </w:rPr>
        <w:t xml:space="preserve"> </w:t>
      </w:r>
      <w:proofErr w:type="spellStart"/>
      <w:r w:rsidR="00EB092B" w:rsidRPr="00EB092B">
        <w:rPr>
          <w:rFonts w:ascii="Times New Roman" w:hAnsi="Times New Roman"/>
          <w:bCs/>
          <w:sz w:val="28"/>
          <w:szCs w:val="28"/>
          <w:lang w:val="uk-UA"/>
        </w:rPr>
        <w:t>Еповій</w:t>
      </w:r>
      <w:proofErr w:type="spellEnd"/>
      <w:r w:rsidR="00EB092B" w:rsidRPr="00EB092B">
        <w:rPr>
          <w:rFonts w:ascii="Times New Roman" w:hAnsi="Times New Roman"/>
          <w:bCs/>
          <w:sz w:val="28"/>
          <w:szCs w:val="28"/>
          <w:lang w:val="uk-UA"/>
        </w:rPr>
        <w:t xml:space="preserve"> Ользі Олександрівні загальною площею 0,7500 га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</w:t>
      </w:r>
    </w:p>
    <w:p w:rsidR="00EB092B" w:rsidRPr="00EB092B" w:rsidRDefault="00EB092B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- для будівництва і обслуговування житлового будинку, господарських будівель і споруд – 0,2500га по </w:t>
      </w:r>
      <w:proofErr w:type="spellStart"/>
      <w:r w:rsidRPr="00EB092B">
        <w:rPr>
          <w:rFonts w:ascii="Times New Roman" w:hAnsi="Times New Roman"/>
          <w:bCs/>
          <w:sz w:val="28"/>
          <w:szCs w:val="28"/>
          <w:lang w:val="uk-UA"/>
        </w:rPr>
        <w:t>вул.Зелена</w:t>
      </w:r>
      <w:proofErr w:type="spellEnd"/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, 34, </w:t>
      </w:r>
      <w:proofErr w:type="spellStart"/>
      <w:r w:rsidRPr="00EB092B">
        <w:rPr>
          <w:rFonts w:ascii="Times New Roman" w:hAnsi="Times New Roman"/>
          <w:bCs/>
          <w:sz w:val="28"/>
          <w:szCs w:val="28"/>
          <w:lang w:val="uk-UA"/>
        </w:rPr>
        <w:t>с.Юнашки</w:t>
      </w:r>
      <w:proofErr w:type="spellEnd"/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092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області;</w:t>
      </w:r>
    </w:p>
    <w:p w:rsidR="00B06CB8" w:rsidRPr="00B06CB8" w:rsidRDefault="00EB092B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0,5000 га по </w:t>
      </w:r>
      <w:proofErr w:type="spellStart"/>
      <w:r w:rsidRPr="00EB092B">
        <w:rPr>
          <w:rFonts w:ascii="Times New Roman" w:hAnsi="Times New Roman"/>
          <w:bCs/>
          <w:sz w:val="28"/>
          <w:szCs w:val="28"/>
          <w:lang w:val="uk-UA"/>
        </w:rPr>
        <w:t>вул.Зелена</w:t>
      </w:r>
      <w:proofErr w:type="spellEnd"/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, 34, </w:t>
      </w:r>
      <w:proofErr w:type="spellStart"/>
      <w:r w:rsidRPr="00EB092B">
        <w:rPr>
          <w:rFonts w:ascii="Times New Roman" w:hAnsi="Times New Roman"/>
          <w:bCs/>
          <w:sz w:val="28"/>
          <w:szCs w:val="28"/>
          <w:lang w:val="uk-UA"/>
        </w:rPr>
        <w:t>с.Юнашки</w:t>
      </w:r>
      <w:proofErr w:type="spellEnd"/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092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092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області.</w:t>
      </w:r>
    </w:p>
    <w:p w:rsidR="001A4C7A" w:rsidRDefault="00B06CB8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proofErr w:type="spellStart"/>
      <w:r w:rsidR="00EB092B" w:rsidRPr="00EB092B">
        <w:rPr>
          <w:rFonts w:ascii="Times New Roman" w:hAnsi="Times New Roman"/>
          <w:bCs/>
          <w:sz w:val="28"/>
          <w:szCs w:val="28"/>
          <w:lang w:val="uk-UA"/>
        </w:rPr>
        <w:t>Еповій</w:t>
      </w:r>
      <w:proofErr w:type="spellEnd"/>
      <w:r w:rsidR="00EB092B" w:rsidRPr="00EB092B">
        <w:rPr>
          <w:rFonts w:ascii="Times New Roman" w:hAnsi="Times New Roman"/>
          <w:bCs/>
          <w:sz w:val="28"/>
          <w:szCs w:val="28"/>
          <w:lang w:val="uk-UA"/>
        </w:rPr>
        <w:t xml:space="preserve"> Ользі Олександрівні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виготовити проект землеустрою щодо відведення земельної ділянки  відповідно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AF1A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3.Після </w:t>
      </w:r>
      <w:r w:rsidR="0044044E" w:rsidRPr="00196FAC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відведення земельної ділянки  подати його на затвердження до міської ради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06CB8" w:rsidRDefault="00B06CB8" w:rsidP="00AF1A45">
      <w:pPr>
        <w:tabs>
          <w:tab w:val="left" w:pos="2985"/>
        </w:tabs>
        <w:spacing w:after="0" w:line="240" w:lineRule="auto"/>
        <w:ind w:right="-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AF1A45" w:rsidRDefault="0087494E" w:rsidP="00AF1A45">
      <w:pPr>
        <w:tabs>
          <w:tab w:val="left" w:pos="2985"/>
        </w:tabs>
        <w:spacing w:after="0" w:line="240" w:lineRule="auto"/>
        <w:ind w:right="-142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C23241" w:rsidRPr="00B06CB8" w:rsidRDefault="00B06CB8" w:rsidP="00AF1A45">
      <w:pPr>
        <w:pStyle w:val="a4"/>
        <w:tabs>
          <w:tab w:val="left" w:pos="1230"/>
        </w:tabs>
        <w:ind w:left="0" w:right="-142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AF1A45">
      <w:pgSz w:w="11907" w:h="16839" w:code="9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44C8A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4044E"/>
    <w:rsid w:val="004D3624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A3AE8"/>
    <w:rsid w:val="008D5DA0"/>
    <w:rsid w:val="008D6670"/>
    <w:rsid w:val="00956534"/>
    <w:rsid w:val="009D410C"/>
    <w:rsid w:val="009E4F6B"/>
    <w:rsid w:val="00AF1A45"/>
    <w:rsid w:val="00B06CB8"/>
    <w:rsid w:val="00B31307"/>
    <w:rsid w:val="00B52E0B"/>
    <w:rsid w:val="00BF4B1F"/>
    <w:rsid w:val="00C227D5"/>
    <w:rsid w:val="00C23241"/>
    <w:rsid w:val="00C36CA8"/>
    <w:rsid w:val="00CD1700"/>
    <w:rsid w:val="00D65B30"/>
    <w:rsid w:val="00D71D20"/>
    <w:rsid w:val="00D87CE5"/>
    <w:rsid w:val="00DA238C"/>
    <w:rsid w:val="00DB10AC"/>
    <w:rsid w:val="00DC45DA"/>
    <w:rsid w:val="00DE38D1"/>
    <w:rsid w:val="00EB092B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9690-9ABF-4376-BA25-EDB454DA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2021-05-21T06:44:00Z</cp:lastPrinted>
  <dcterms:created xsi:type="dcterms:W3CDTF">2021-05-21T06:44:00Z</dcterms:created>
  <dcterms:modified xsi:type="dcterms:W3CDTF">2021-05-27T13:27:00Z</dcterms:modified>
</cp:coreProperties>
</file>